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623923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238591" name="e97f9040-c46f-11ef-bc3f-c7a18dcd8d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Ersatzplatten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3174083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384896" name="c98aa770-c45b-11ef-b728-0b338db2cff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Abdichtung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47352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04802" name="0d0dde30-c45d-11ef-860b-53b42775a06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8918583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199505" name="6174c560-c45d-11ef-8221-d5e457ff63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305548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685561" name="c3ec9880-c45d-11ef-a6c5-81c7534de1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0681268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97925" name="5b1b7cc0-c45f-11ef-9544-e1a8d8de9c8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863400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925275" name="6c162280-c45c-11ef-9131-714c2494967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UG bis DG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794356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533628" name="322bf1e0-c460-11ef-8054-99b186997d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Decke / 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7882757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00706" name="50a1a4d0-c460-11ef-ba0a-c75e4543cc3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jedes Stockwerk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796184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346553" name="775999c0-c460-11ef-96ff-454ba89af7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676043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634738" name="aa150c80-c462-11ef-b444-2717c5550ff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Dichtungsring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9804424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95517" name="ff52fd50-c463-11ef-8cd8-41f80faf6e7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9986855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527172" name="3b87ead0-c46c-11ef-906e-25ed0736c56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788145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589530" name="14370280-c472-11ef-8124-71a00356d34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6958491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155599" name="787106c0-c46c-11ef-ae4f-174728eadca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404205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99863" name="a08caa60-c46c-11ef-9a40-cf6a76e8c6d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5304815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456241" name="ebac89c0-c46c-11ef-8109-07c8f8c575c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65441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07072" name="05fcfd00-c46d-11ef-a9f6-fb3f50a87f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087301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805951" name="431da3b0-c46d-11ef-bb05-0f00571c99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Kleber von früherem 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420031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091270" name="7c8ed6f0-c46d-11ef-9b22-d94bc07cee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09357386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060807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612492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899770" name="65816440-c46e-11ef-8b77-51250f362f6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546504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25950" name="7e8b7b30-c476-11ef-a0bf-55073bd13c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alle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090428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310337" name="a1e54aa0-c46e-11ef-b459-dd67ebdd007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mit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492441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390475" name="30d20200-c472-11ef-8ec9-e369b05ebaa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9324697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916021" name="6704fa30-c472-11ef-b4e1-a3af7aabd66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Fesnteranschlag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138103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467759" name="d2cf5bf0-c474-11ef-a71f-db3df5b497a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6734659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940569" name="f7007ef0-c474-11ef-8d10-0ded50edbc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9197614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94895" name="14ff37b0-c476-11ef-8eca-fb558e3adad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innen und aussen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Konstruktion-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703153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255926" name="59ee9e10-c476-11ef-95b1-371b2ccc7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diverse Farben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Fenstebänke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6838194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808863" name="b72decc0-c476-11ef-81ab-d35bf722cb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3763413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22262" name="79cdba20-c478-11ef-aaff-5903c2d3d11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6278413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629869" name="aaed6920-c478-11ef-a9f6-b71675a14ba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2515486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088732" name="fbc42f40-c479-11ef-b069-ed7bcccf267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171568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882375" name="2669d920-c47a-11ef-85d1-678fe4e6a7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